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1+2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3548236" name="fefe42b0-def3-11ef-90ac-4916b299cc9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0055569" name="fefe42b0-def3-11ef-90ac-4916b299cc9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24467" name="02f0b290-def4-11ef-ad6e-2f1ea1bf02f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3264867" name="02f0b290-def4-11ef-ad6e-2f1ea1bf02f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1+2 Treppenhaus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4653644" name="50ffc2a0-def4-11ef-b3f9-03db95618e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3203269" name="50ffc2a0-def4-11ef-b3f9-03db95618e1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2673580" name="55d2ce80-def4-11ef-9d10-1fc8fe3bc2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3927879" name="55d2ce80-def4-11ef-9d10-1fc8fe3bc20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2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9163414" name="857ad1a0-def4-11ef-866e-93d8182fd04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4622600" name="857ad1a0-def4-11ef-866e-93d8182fd04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1510447" name="8b1684b0-def4-11ef-b59a-cf454d76c1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551416" name="8b1684b0-def4-11ef-b59a-cf454d76c17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2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56397926" name="9e0b9380-def4-11ef-ae86-9ba845b71e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8261562" name="9e0b9380-def4-11ef-ae86-9ba845b71ea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275519" name="a416f850-def4-11ef-8c4c-25c82c9bc2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9188252" name="a416f850-def4-11ef-8c4c-25c82c9bc21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DG/ OG/ EG / 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0556121" name="cc059880-def4-11ef-954e-27d754d225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18029" name="cc059880-def4-11ef-954e-27d754d2257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7467291" name="def1f4c0-def4-11ef-8790-f1ec0ed1328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363993" name="def1f4c0-def4-11ef-8790-f1ec0ed1328b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Gesammter 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Beton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1513125" name="9219b2d0-defb-11ef-aae4-0f257fc8cf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6909129" name="9219b2d0-defb-11ef-aae4-0f257fc8cfb3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6468155" name="97e5c4b0-defb-11ef-8901-9b2ad8d173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3971118" name="97e5c4b0-defb-11ef-8901-9b2ad8d173b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Rainstrasse 47, 8712 Stäfa</w:t>
          </w:r>
        </w:p>
        <w:p>
          <w:pPr>
            <w:spacing w:before="0" w:after="0"/>
          </w:pPr>
          <w:r>
            <w:t>145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